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/ 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40584907" name="019f4bf0-b288-7d6a-a6fe-def5a921b99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1823678" name="019f4bf0-b288-7d6a-a6fe-def5a921b99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89986450" name="019f4bf1-458c-784a-b87c-53700d92590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681058" name="019f4bf1-458c-784a-b87c-53700d92590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49376939" name="019f4c04-323b-7a25-bec8-4bafe173ebe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3180598" name="019f4c04-323b-7a25-bec8-4bafe173ebe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97600504" name="019f4c04-64cd-7d70-ad58-7129148fd50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6118450" name="019f4c04-64cd-7d70-ad58-7129148fd50f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Müliweiher Neuheim</w:t>
          </w:r>
        </w:p>
        <w:p>
          <w:pPr>
            <w:spacing w:before="0" w:after="0"/>
          </w:pPr>
          <w:r>
            <w:t>1049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